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商业运营与课程SOP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筛查获客、报告转化、课程履约、复测续费的标准动作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运营闭环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运营SOP围绕“筛查-解释-成交-训练-复测-续费-转介绍”设计。AI系统负责提高效率和一致性，教练负责专业判断与信任建立，运营负责触达节奏和数据复盘。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标准流程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活动前：配置筛查活动、二维码、报告模板、课程权益和教练排班。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筛查中：引导家长建档和拍摄，现场检查视频质量。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报告后：24小时内完成教练复核与家长解释，给出训练重点和课程建议。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训练期：每周跟进打卡，异常儿童由教练主动联系。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复测期：第4周或第8周触发复测，对比趋势并提出续训方案。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课程设计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课程类型</w:t>
            </w:r>
          </w:p>
        </w:tc>
        <w:tc>
          <w:tcPr>
            <w:tcW w:type="dxa" w:w="316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适用对象</w:t>
            </w:r>
          </w:p>
        </w:tc>
        <w:tc>
          <w:tcPr>
            <w:tcW w:type="dxa" w:w="360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内容重点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基础体态改善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轻度含胸、头前伸、核心弱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呼吸、胸椎活动、核心稳定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膝足专项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膝内扣、足弓弱、跑跳控制差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髋膝踝力线、足底力量、单腿稳定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运动表现提升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姿态基本正常但协调性弱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灵敏、平衡、力量和动作模式</w:t>
            </w:r>
          </w:p>
        </w:tc>
      </w:tr>
      <w:tr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复测巩固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已完成一个训练周期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复盘、纠偏、进阶计划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话术与合规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避免使用“治愈、矫正必达、医学诊断”等表达。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使用“筛查提示、训练建议、建议复核、持续观察”等健康管理语言。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对高风险或疼痛儿童，先建议线下专业评估，再讨论训练服务。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数据复盘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每日复盘上传数、有效报告数、咨询数、成交数。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每周复盘训练完成率、复测率、续费率和转介绍。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按渠道、教练、课程类型拆解转化差异，持续优化活动和课程。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商业运营与课程SOP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