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生产部署运维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环境、发布、监控、备份与应急恢复方案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环境规划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环境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用途</w:t>
            </w:r>
          </w:p>
        </w:tc>
        <w:tc>
          <w:tcPr>
            <w:tcW w:type="dxa" w:w="388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要求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dev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日常开发和联调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可使用模拟支付、测试对象存储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test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测试验收和回归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数据可重置，配置接近生产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staging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预发布和客户演示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与生产同版本、同拓扑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prod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正式服务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备份、监控、告警、权限收敛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发布流程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合并代码前完成单元测试、接口测试和关键场景回归。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构建镜像并记录版本号、Git提交、配置变更和数据库迁移。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先发布staging并完成冒烟测试。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生产发布采用灰度或低峰窗口，发布后验证登录、上传、任务、报告、后台看板。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异常时按回滚预案恢复上一版本并保留现场日志。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监控与告警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应用：错误率、响应时间、CPU/内存、重启次数。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AI任务：队列长度、处理耗时、失败率、模型版本异常。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存储：对象上传失败、下载失败、容量和费用。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业务：新增档案、上传数、报告完成数、训练打卡数、订单支付。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备份与恢复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MySQL每日全量备份、关键表增量日志保留。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对象存储开启生命周期和误删保护，报告JSON与视频产物按任务归档。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每月至少一次恢复演练，验证数据库、对象文件和报告页能完整恢复。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生产部署运维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