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测试验收标准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功能、算法、性能、安全、兼容与交付验收清单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验收范围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测试覆盖家长端、小程序/H5、Web后台、后端API、视频处理、AI分析、报告生成、训练计划、订单会员、权限安全和部署运维。验收不仅验证功能可用，还要验证用户能完成完整业务闭环。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核心场景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家长注册登录、创建儿童档案、上传合规视频、查看报告。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低质量视频上传后得到明确重拍提示。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AI分析失败后可重试，并能在后台看到错误原因。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教练复核报告并生成训练计划，家长端可查看并打卡。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运营人员查看线索漏斗，机构管理员查看经营看板。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验收指标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类别</w:t>
            </w:r>
          </w:p>
        </w:tc>
        <w:tc>
          <w:tcPr>
            <w:tcW w:type="dxa" w:w="345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指标</w:t>
            </w:r>
          </w:p>
        </w:tc>
        <w:tc>
          <w:tcPr>
            <w:tcW w:type="dxa" w:w="374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通过标准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功能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核心流程通过率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P0/P1场景100%通过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算法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有效视频分析成功率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≥90%，低质量输入可识别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性能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接口响应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普通查询P95≤800ms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安全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越权访问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核心权限用例0高危问题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兼容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主流手机浏览器/微信环境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关键页面无阻断问题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缺陷分级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P0：数据泄露、无法登录、核心链路不可用、报告严重错误。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P1：核心功能有替代路径但影响交付。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P2：体验问题、边界兼容问题、非关键文案错误。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P3：优化建议，不阻塞上线。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测试验收标准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