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前端产品详细设计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小程序/H5家长端、儿童训练端与Web后台体验规范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端与信息架构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16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端</w:t>
            </w:r>
          </w:p>
        </w:tc>
        <w:tc>
          <w:tcPr>
            <w:tcW w:type="dxa" w:w="2016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用户</w:t>
            </w:r>
          </w:p>
        </w:tc>
        <w:tc>
          <w:tcPr>
            <w:tcW w:type="dxa" w:w="446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主要页面</w:t>
            </w:r>
          </w:p>
        </w:tc>
      </w:tr>
      <w:tr>
        <w:tc>
          <w:tcPr>
            <w:tcW w:type="dxa" w:w="216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小程序/H5家长端</w:t>
            </w:r>
          </w:p>
        </w:tc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家长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登录授权、儿童档案、视频上传、报告、训练计划、订单</w:t>
            </w:r>
          </w:p>
        </w:tc>
      </w:tr>
      <w:tr>
        <w:tc>
          <w:tcPr>
            <w:tcW w:type="dxa" w:w="216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儿童训练端</w:t>
            </w:r>
          </w:p>
        </w:tc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儿童/家长陪同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今日训练、动作演示、跟练计时、打卡反馈</w:t>
            </w:r>
          </w:p>
        </w:tc>
      </w:tr>
      <w:tr>
        <w:tc>
          <w:tcPr>
            <w:tcW w:type="dxa" w:w="216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Web后台</w:t>
            </w:r>
          </w:p>
        </w:tc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教练/运营/管理员</w:t>
            </w:r>
          </w:p>
        </w:tc>
        <w:tc>
          <w:tcPr>
            <w:tcW w:type="dxa" w:w="446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线索、儿童档案、报告复核、课程、数据看板、配置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家长端流程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手机号/微信授权登录，完成隐私协议确认。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创建儿童档案，填写出生日期、身高体重、运动史和禁忌说明。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按拍摄引导上传视频，前端实时提示距离、光线、人体完整度。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查看AI报告：先展示结论摘要，再展开指标解释、训练重点和复测建议。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购买或领取训练计划，进入每日任务和复测提醒。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交互与可用性要求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上传过程必须有进度、失败重试和网络切换提示。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报告页避免专业术语堆叠，每个风险指标配一段家长能理解的解释。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儿童训练页按钮要大、反馈明确，避免长文本阅读负担。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后台列表支持搜索、筛选、导出和批量分配教练。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视觉规范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整体视觉应可靠、清爽、适合儿童健康场景。家长端强调信任感和可读性，儿童训练端可适度使用鼓励性动效，后台保持高密度但不拥挤的信息布局。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前端产品详细设计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