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视频处理系统工程设计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上传、转码、抽帧、分析与结果落库的异步流水线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处理流程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客户端直传或后端签名上传视频到对象存储。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创建analysis_task，写入儿童ID、视频URL、任务类型和初始状态CREATED。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任务进入队列，Worker拉取后转为PROCESSING。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进行格式转换、抽帧、人体检测、关键点识别、评分计算和报告结构化。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结果写入数据库和对象存储，状态转为SUCCEEDED；失败则记录错误码和可重试标记。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任务状态机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72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状态</w:t>
            </w:r>
          </w:p>
        </w:tc>
        <w:tc>
          <w:tcPr>
            <w:tcW w:type="dxa" w:w="388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含义</w:t>
            </w:r>
          </w:p>
        </w:tc>
        <w:tc>
          <w:tcPr>
            <w:tcW w:type="dxa" w:w="302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可迁移到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CREATED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任务已创建，等待入队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QUEUED/CANCELLED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QUEUED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已进入处理队列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PROCESSING/FAILED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PROCESSING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Worker处理中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SUCCEEDED/FAILED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SUCCEEDED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分析完成并生成结果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ARCHIVED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FAILED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处理失败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QUEUED/CANCELLED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工程要求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视频文件大小、时长和格式必须在上传前后双重校验。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转码产物、抽帧图片、关键点JSON和报告JSON按任务ID归档。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Worker幂等：重复消费同一任务不得产生冲突数据。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失败错误码分为用户可修复、系统可重试、人工处理三类。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监控指标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队列堆积量、平均等待时间、平均处理耗时、失败率、重试率、对象存储访问错误率。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按模型版本统计分析成功率，便于发现算法升级后的异常。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视频处理系统工程设计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