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AI视觉算法详细设计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姿态关键点、体态指标、动作评分与质量控制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算法目标与输入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本平台面向3-16岁儿童青少年，围绕含胸驼背、头前伸、高低肩、骨盆姿态、膝内扣、足弓与运动协调等常见体态问题，提供非医疗诊断性质的AI筛查、训练建议、课程管理和长期跟踪服务。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平台输出用于健康管理、运动训练和机构服务转化，不替代医院诊断；涉及疼痛、明显畸形、外伤、神经系统症状或医生已明确限制运动的儿童，应提示家长转诊或线下专业评估。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输入：儿童正面站姿、侧面站姿、指定动作视频或图片序列。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输出：关键点坐标、质量评分、体态指标、动作评分、风险等级和解释字段。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第一阶段优先采用MediaPipe Pose，输出33个人体关键点；后续可替换为自研或商用模型。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体态指标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172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指标</w:t>
            </w:r>
          </w:p>
        </w:tc>
        <w:tc>
          <w:tcPr>
            <w:tcW w:type="dxa" w:w="432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计算思路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输出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头前伸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耳屏-肩峰相对垂线距离与颈部角度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正常/轻度/中度/重度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高低肩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左右肩关键点高度差归一化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差值、等级、置信度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骨盆倾斜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左右髋点高度差与躯干轴线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倾斜方向和等级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膝内扣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髋-膝-踝夹角与动态轨迹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风险等级</w:t>
            </w:r>
          </w:p>
        </w:tc>
      </w:tr>
      <w:tr>
        <w:tc>
          <w:tcPr>
            <w:tcW w:type="dxa" w:w="172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足弓/足外翻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脚踝、脚跟和足部区域辅助识别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需人工复核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动作评分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动作评分采用多维加权：动作轨迹30%，关节角度30%，节奏控制20%，稳定性10%，完成度10%。每个维度输出分数、扣分原因和可理解建议。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低置信度关键点不参与强结论，只输出“建议重拍/教练复核”。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动作评分应保留帧级关键指标，便于报告回放和教练讲解。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质量控制与风险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拍摄质量检查包括光线、人体完整度、摄像头角度、遮挡、衣着宽松程度和背景复杂度。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算法输出必须附带置信度；低于阈值时报告不得给出明确等级。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儿童个体差异较大，算法建议应结合年龄、身高体重、运动史和教练复核。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AI视觉算法详细设计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