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儿童AI体态管理与运动康复平台 PRD Final V1.0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面向商业交付、研发立项与试点验收的最终版产品需求文档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产品目标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本平台面向3-16岁儿童青少年，围绕含胸驼背、头前伸、高低肩、骨盆姿态、膝内扣、足弓与运动协调等常见体态问题，提供非医疗诊断性质的AI筛查、训练建议、课程管理和长期跟踪服务。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平台输出用于健康管理、运动训练和机构服务转化，不替代医院诊断；涉及疼痛、明显畸形、外伤、神经系统症状或医生已明确限制运动的儿童，应提示家长转诊或线下专业评估。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建立儿童档案、视频采集、AI分析、训练计划、打卡复测、机构运营的一体化平台。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支持小程序/H5给家长使用，Web后台给教练、运营和管理员使用。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让AI结果可解释、可追踪、可被教练转化为课程方案。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用户角色与核心场景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角色</w:t>
            </w:r>
          </w:p>
        </w:tc>
        <w:tc>
          <w:tcPr>
            <w:tcW w:type="dxa" w:w="316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核心诉求</w:t>
            </w:r>
          </w:p>
        </w:tc>
        <w:tc>
          <w:tcPr>
            <w:tcW w:type="dxa" w:w="403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关键功能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快速了解孩子体态问题和训练方向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上传视频、查看报告、购买课程、查看打卡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训练简单、有反馈、有成就感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跟练任务、动作评分、徽章激励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教练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降低评估和排课成本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复核报告、制定计划、查看训练记录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机构运营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提升获客转化和续费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活动管理、线索跟进、门店看板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平台管理员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保障内容、算法、账号和数据安全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权限、配置、审计、数据导出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主流程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家长创建儿童档案并完成授权。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系统引导拍摄正面、侧面或动作视频，并进行质量检查。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创建AI分析任务，任务进入队列后返回状态。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分析完成后生成风险解释、关键指标、训练重点和复测建议。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教练可复核并生成训练计划，家长端展示每日任务。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训练打卡后沉淀评分和反馈，到期触发复测与续费运营。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功能规格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72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模块</w:t>
            </w:r>
          </w:p>
        </w:tc>
        <w:tc>
          <w:tcPr>
            <w:tcW w:type="dxa" w:w="475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MVP范围</w:t>
            </w:r>
          </w:p>
        </w:tc>
        <w:tc>
          <w:tcPr>
            <w:tcW w:type="dxa" w:w="288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验收标准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档案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儿童基础信息、成长指标、禁忌说明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可创建、编辑、归属到家长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视频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上传、转码、质量校验、任务状态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失败可重试，状态可追踪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AI分析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关键点、体态指标、动作评分、风险等级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输出可解释JSON和可读报告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计划、动作库、打卡、复测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计划可按年龄和风险生成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后台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用户、机构、课程、报告、订单、运营数据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权限隔离，操作可审计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非功能与验收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性能：常规视频上传后30秒内创建任务，单任务分析目标5分钟内完成。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安全：儿童隐私数据加密存储，敏感操作留审计日志。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可用性：核心接口成功率≥99%，分析失败必须给出可理解原因。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合规：报告页必须展示健康管理边界和线下就医提示。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交付包说明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本PRD与商业计划书、架构设计、算法设计、视频处理、数据库、API、前端、后端、后台、研发计划、测试验收、部署运维和运营SOP共同构成V1.0商业交付包。研发实施时应以PRD为业务范围基准，以API和数据库文档为工程契约，以测试验收文档作为上线门槛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PRD Final V1.0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